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36772" w14:textId="77777777" w:rsidR="003278D0" w:rsidRDefault="003278D0" w:rsidP="003278D0">
      <w:pPr>
        <w:rPr>
          <w:rFonts w:asciiTheme="minorBidi" w:hAnsiTheme="minorBidi"/>
          <w:b/>
        </w:rPr>
      </w:pPr>
      <w:bookmarkStart w:id="0" w:name="_Hlk231345311"/>
      <w:r w:rsidRPr="009B7836">
        <w:rPr>
          <w:rFonts w:asciiTheme="minorBidi" w:hAnsiTheme="minorBidi"/>
          <w:b/>
        </w:rPr>
        <w:t>CONCEPT HANDBACK INSPECTION CHECKLIST</w:t>
      </w:r>
    </w:p>
    <w:p w14:paraId="7E344E09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>______________________________________________________________________</w:t>
      </w:r>
    </w:p>
    <w:p w14:paraId="37A2B65E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PROPERTY DETAILS</w:t>
      </w:r>
    </w:p>
    <w:p w14:paraId="783AFACD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Property Address: </w:t>
      </w:r>
      <w:r w:rsidRPr="009B7836">
        <w:rPr>
          <w:rFonts w:asciiTheme="minorBidi" w:hAnsiTheme="minorBidi"/>
          <w:b/>
        </w:rPr>
        <w:t>7 ALKINCOTE ST, BD21 5JY</w:t>
      </w:r>
    </w:p>
    <w:p w14:paraId="09B495B1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Inspection Date: </w:t>
      </w:r>
      <w:r w:rsidRPr="009B7836">
        <w:rPr>
          <w:rFonts w:asciiTheme="minorBidi" w:hAnsiTheme="minorBidi"/>
          <w:b/>
        </w:rPr>
        <w:t>18 MAY</w:t>
      </w:r>
    </w:p>
    <w:p w14:paraId="6FDF6DA8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Inspector Name: </w:t>
      </w:r>
      <w:r w:rsidRPr="009B7836">
        <w:rPr>
          <w:rFonts w:asciiTheme="minorBidi" w:hAnsiTheme="minorBidi"/>
          <w:b/>
        </w:rPr>
        <w:t>AHMED</w:t>
      </w:r>
    </w:p>
    <w:p w14:paraId="697EB55F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Keys Received (Y/N): </w:t>
      </w:r>
      <w:r w:rsidRPr="009B7836">
        <w:rPr>
          <w:rFonts w:asciiTheme="minorBidi" w:hAnsiTheme="minorBidi"/>
          <w:b/>
        </w:rPr>
        <w:t>Y 2X</w:t>
      </w:r>
    </w:p>
    <w:p w14:paraId="3D00FAB8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Date Keys Received: </w:t>
      </w:r>
    </w:p>
    <w:p w14:paraId="699F2C53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Occupied at Inspection? (Y/N): </w:t>
      </w:r>
      <w:r w:rsidRPr="009B7836">
        <w:rPr>
          <w:rFonts w:asciiTheme="minorBidi" w:hAnsiTheme="minorBidi"/>
          <w:b/>
        </w:rPr>
        <w:t>N</w:t>
      </w:r>
    </w:p>
    <w:p w14:paraId="1A7450EF" w14:textId="77777777" w:rsidR="003278D0" w:rsidRDefault="003278D0" w:rsidP="003278D0">
      <w:pPr>
        <w:spacing w:after="120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• Utilities Active? (Y/N): </w:t>
      </w:r>
      <w:r w:rsidRPr="009B7836">
        <w:rPr>
          <w:rFonts w:asciiTheme="minorBidi" w:hAnsiTheme="minorBidi"/>
          <w:b/>
        </w:rPr>
        <w:t>NO</w:t>
      </w:r>
    </w:p>
    <w:p w14:paraId="7B51A00F" w14:textId="77777777" w:rsidR="003278D0" w:rsidRPr="009B7836" w:rsidRDefault="003278D0" w:rsidP="003278D0">
      <w:pPr>
        <w:spacing w:after="12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>______________________________________________________________________</w:t>
      </w:r>
    </w:p>
    <w:p w14:paraId="05766B58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1. VACANT POSSESSION</w:t>
      </w:r>
    </w:p>
    <w:p w14:paraId="2B00C73E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Property fully vacant? (Y/N): </w:t>
      </w:r>
      <w:r w:rsidRPr="009B7836">
        <w:rPr>
          <w:rFonts w:asciiTheme="minorBidi" w:hAnsiTheme="minorBidi"/>
          <w:b/>
        </w:rPr>
        <w:t>Y</w:t>
      </w:r>
    </w:p>
    <w:p w14:paraId="57E858CF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Any occupants remaining? </w:t>
      </w:r>
      <w:r w:rsidRPr="009B7836">
        <w:rPr>
          <w:rFonts w:asciiTheme="minorBidi" w:hAnsiTheme="minorBidi"/>
          <w:b/>
        </w:rPr>
        <w:t>N</w:t>
      </w:r>
    </w:p>
    <w:p w14:paraId="07A3DB63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Any belongings left behind? </w:t>
      </w:r>
      <w:r w:rsidRPr="009B7836">
        <w:rPr>
          <w:rFonts w:asciiTheme="minorBidi" w:hAnsiTheme="minorBidi"/>
          <w:b/>
        </w:rPr>
        <w:t>N</w:t>
      </w:r>
    </w:p>
    <w:p w14:paraId="342424CE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Signs of continued use? </w:t>
      </w:r>
      <w:r w:rsidRPr="009B7836">
        <w:rPr>
          <w:rFonts w:asciiTheme="minorBidi" w:hAnsiTheme="minorBidi"/>
          <w:b/>
        </w:rPr>
        <w:t>N</w:t>
      </w:r>
    </w:p>
    <w:p w14:paraId="69A4C362" w14:textId="77777777" w:rsidR="003278D0" w:rsidRPr="009B7836" w:rsidRDefault="003278D0" w:rsidP="003278D0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 xml:space="preserve">Notes: </w:t>
      </w:r>
    </w:p>
    <w:p w14:paraId="70E86A8E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2. GENERAL CONDITION</w:t>
      </w:r>
    </w:p>
    <w:p w14:paraId="1F4CAF44" w14:textId="77777777" w:rsidR="003278D0" w:rsidRPr="009B7836" w:rsidRDefault="003278D0" w:rsidP="003278D0">
      <w:pPr>
        <w:spacing w:after="6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Overall condition:</w:t>
      </w:r>
    </w:p>
    <w:p w14:paraId="5BEC89E9" w14:textId="77777777" w:rsidR="003278D0" w:rsidRPr="009B7836" w:rsidRDefault="003278D0" w:rsidP="003278D0">
      <w:pPr>
        <w:spacing w:after="120"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  </w:t>
      </w:r>
      <w:r w:rsidRPr="009B7836">
        <w:rPr>
          <w:rFonts w:ascii="Segoe UI Symbol" w:hAnsi="Segoe UI Symbol" w:cs="Segoe UI Symbol"/>
          <w:b/>
        </w:rPr>
        <w:t>☐</w:t>
      </w:r>
      <w:r w:rsidRPr="009B7836">
        <w:rPr>
          <w:rFonts w:asciiTheme="minorBidi" w:hAnsiTheme="minorBidi"/>
          <w:b/>
        </w:rPr>
        <w:t xml:space="preserve"> Good   </w:t>
      </w:r>
      <w:r w:rsidRPr="009B7836">
        <w:rPr>
          <w:rFonts w:ascii="Segoe UI Symbol" w:hAnsi="Segoe UI Symbol" w:cs="Segoe UI Symbol"/>
          <w:b/>
        </w:rPr>
        <w:t>☑</w:t>
      </w:r>
      <w:r w:rsidRPr="009B7836">
        <w:rPr>
          <w:rFonts w:asciiTheme="minorBidi" w:hAnsiTheme="minorBidi"/>
          <w:b/>
        </w:rPr>
        <w:t xml:space="preserve"> Fair   </w:t>
      </w:r>
      <w:r w:rsidRPr="009B7836">
        <w:rPr>
          <w:rFonts w:ascii="Segoe UI Symbol" w:hAnsi="Segoe UI Symbol" w:cs="Segoe UI Symbol"/>
          <w:b/>
        </w:rPr>
        <w:t>☐</w:t>
      </w:r>
      <w:r w:rsidRPr="009B7836">
        <w:rPr>
          <w:rFonts w:asciiTheme="minorBidi" w:hAnsiTheme="minorBidi"/>
          <w:b/>
        </w:rPr>
        <w:t xml:space="preserve"> Poor   </w:t>
      </w:r>
      <w:r w:rsidRPr="009B7836">
        <w:rPr>
          <w:rFonts w:ascii="Segoe UI Symbol" w:hAnsi="Segoe UI Symbol" w:cs="Segoe UI Symbol"/>
          <w:b/>
        </w:rPr>
        <w:t>☐</w:t>
      </w:r>
      <w:r w:rsidRPr="009B7836">
        <w:rPr>
          <w:rFonts w:asciiTheme="minorBidi" w:hAnsiTheme="minorBidi"/>
          <w:b/>
        </w:rPr>
        <w:t xml:space="preserve"> Severe</w:t>
      </w:r>
    </w:p>
    <w:p w14:paraId="1C73910E" w14:textId="77777777" w:rsidR="003278D0" w:rsidRPr="009B7836" w:rsidRDefault="003278D0" w:rsidP="003278D0">
      <w:pPr>
        <w:spacing w:after="12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Cleanliness:</w:t>
      </w:r>
    </w:p>
    <w:p w14:paraId="18907EA9" w14:textId="77777777" w:rsidR="003278D0" w:rsidRPr="009B7836" w:rsidRDefault="003278D0" w:rsidP="003278D0">
      <w:pPr>
        <w:spacing w:after="60"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  </w:t>
      </w:r>
      <w:r w:rsidRPr="009B7836">
        <w:rPr>
          <w:rFonts w:ascii="Segoe UI Symbol" w:hAnsi="Segoe UI Symbol" w:cs="Segoe UI Symbol"/>
          <w:b/>
        </w:rPr>
        <w:t>☐</w:t>
      </w:r>
      <w:r w:rsidRPr="009B7836">
        <w:rPr>
          <w:rFonts w:asciiTheme="minorBidi" w:hAnsiTheme="minorBidi"/>
          <w:b/>
        </w:rPr>
        <w:t xml:space="preserve"> Clean   </w:t>
      </w:r>
      <w:r w:rsidRPr="009B7836">
        <w:rPr>
          <w:rFonts w:ascii="Segoe UI Symbol" w:hAnsi="Segoe UI Symbol" w:cs="Segoe UI Symbol"/>
          <w:b/>
        </w:rPr>
        <w:t>☑</w:t>
      </w:r>
      <w:r w:rsidRPr="009B7836">
        <w:rPr>
          <w:rFonts w:asciiTheme="minorBidi" w:hAnsiTheme="minorBidi"/>
          <w:b/>
        </w:rPr>
        <w:t xml:space="preserve"> Needs cleaning   </w:t>
      </w:r>
      <w:r w:rsidRPr="009B7836">
        <w:rPr>
          <w:rFonts w:ascii="Segoe UI Symbol" w:hAnsi="Segoe UI Symbol" w:cs="Segoe UI Symbol"/>
          <w:b/>
        </w:rPr>
        <w:t>☐</w:t>
      </w:r>
      <w:r w:rsidRPr="009B7836">
        <w:rPr>
          <w:rFonts w:asciiTheme="minorBidi" w:hAnsiTheme="minorBidi"/>
          <w:b/>
        </w:rPr>
        <w:t xml:space="preserve"> Heavy neglect</w:t>
      </w:r>
    </w:p>
    <w:p w14:paraId="7A57D230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</w:t>
      </w:r>
      <w:proofErr w:type="spellStart"/>
      <w:r w:rsidRPr="009B7836">
        <w:rPr>
          <w:rFonts w:asciiTheme="minorBidi" w:hAnsiTheme="minorBidi"/>
        </w:rPr>
        <w:t>Odours</w:t>
      </w:r>
      <w:proofErr w:type="spellEnd"/>
      <w:r w:rsidRPr="009B7836">
        <w:rPr>
          <w:rFonts w:asciiTheme="minorBidi" w:hAnsiTheme="minorBidi"/>
        </w:rPr>
        <w:t xml:space="preserve"> / damp smell? </w:t>
      </w:r>
    </w:p>
    <w:p w14:paraId="16276F81" w14:textId="77777777" w:rsidR="003278D0" w:rsidRPr="009B7836" w:rsidRDefault="003278D0" w:rsidP="003278D0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 xml:space="preserve">Notes: </w:t>
      </w:r>
    </w:p>
    <w:p w14:paraId="01ED6948" w14:textId="77777777" w:rsidR="003278D0" w:rsidRPr="009B7836" w:rsidRDefault="003278D0" w:rsidP="003278D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3. WALLS &amp; DECORATION</w:t>
      </w:r>
    </w:p>
    <w:p w14:paraId="0BEC923A" w14:textId="77777777" w:rsidR="003278D0" w:rsidRPr="009B7836" w:rsidRDefault="003278D0" w:rsidP="003278D0">
      <w:pPr>
        <w:spacing w:after="14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Paint condition: </w:t>
      </w:r>
    </w:p>
    <w:p w14:paraId="0DB26EDA" w14:textId="77777777" w:rsidR="003278D0" w:rsidRPr="009B7836" w:rsidRDefault="003278D0" w:rsidP="003278D0">
      <w:pPr>
        <w:spacing w:after="14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Scuffs / damage: </w:t>
      </w:r>
      <w:r w:rsidRPr="009B7836">
        <w:rPr>
          <w:rFonts w:asciiTheme="minorBidi" w:hAnsiTheme="minorBidi"/>
          <w:b/>
        </w:rPr>
        <w:t>YES</w:t>
      </w:r>
    </w:p>
    <w:p w14:paraId="11535903" w14:textId="77777777" w:rsidR="003278D0" w:rsidRPr="009B7836" w:rsidRDefault="003278D0" w:rsidP="003278D0">
      <w:pPr>
        <w:spacing w:after="14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Holes / fixings: </w:t>
      </w:r>
    </w:p>
    <w:p w14:paraId="1E0B907E" w14:textId="77777777" w:rsidR="003F111A" w:rsidRPr="009B7836" w:rsidRDefault="00167044" w:rsidP="003F111A">
      <w:pPr>
        <w:spacing w:after="14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</w:t>
      </w:r>
      <w:bookmarkEnd w:id="0"/>
      <w:proofErr w:type="spellStart"/>
      <w:r w:rsidR="003F111A" w:rsidRPr="009B7836">
        <w:rPr>
          <w:rFonts w:asciiTheme="minorBidi" w:hAnsiTheme="minorBidi"/>
        </w:rPr>
        <w:t>Mould</w:t>
      </w:r>
      <w:proofErr w:type="spellEnd"/>
      <w:r w:rsidR="003F111A" w:rsidRPr="009B7836">
        <w:rPr>
          <w:rFonts w:asciiTheme="minorBidi" w:hAnsiTheme="minorBidi"/>
        </w:rPr>
        <w:t xml:space="preserve"> present? (Y/N)</w:t>
      </w:r>
    </w:p>
    <w:p w14:paraId="44BF2BD5" w14:textId="77777777" w:rsidR="003278D0" w:rsidRDefault="003278D0" w:rsidP="00DF2596">
      <w:pPr>
        <w:spacing w:after="140" w:line="240" w:lineRule="auto"/>
        <w:rPr>
          <w:rFonts w:asciiTheme="minorBidi" w:hAnsiTheme="minorBidi"/>
          <w:b/>
          <w:bCs/>
        </w:rPr>
      </w:pPr>
      <w:bookmarkStart w:id="1" w:name="_GoBack"/>
      <w:bookmarkEnd w:id="1"/>
    </w:p>
    <w:p w14:paraId="1364AA0F" w14:textId="4B16CCE4" w:rsidR="00707DBA" w:rsidRPr="00DF2596" w:rsidRDefault="003F111A" w:rsidP="00DF2596">
      <w:pPr>
        <w:spacing w:after="14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9B7836" w:rsidRDefault="003F111A" w:rsidP="00707DBA">
      <w:pPr>
        <w:spacing w:after="140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</w:rPr>
        <w:t>4. CEILINGS</w:t>
      </w:r>
    </w:p>
    <w:p w14:paraId="41C4BE10" w14:textId="75476702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Stains: </w:t>
      </w:r>
      <w:r w:rsidR="003F111A" w:rsidRPr="009B7836">
        <w:rPr>
          <w:rFonts w:asciiTheme="minorBidi" w:hAnsiTheme="minorBidi"/>
          <w:b/>
        </w:rPr>
        <w:t>YES</w:t>
      </w:r>
    </w:p>
    <w:p w14:paraId="33BC546A" w14:textId="63740742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Cracks: </w:t>
      </w:r>
      <w:r w:rsidR="003F111A" w:rsidRPr="009B7836">
        <w:rPr>
          <w:rFonts w:asciiTheme="minorBidi" w:hAnsiTheme="minorBidi"/>
          <w:b/>
        </w:rPr>
        <w:t>NO</w:t>
      </w:r>
    </w:p>
    <w:p w14:paraId="3F30CFEF" w14:textId="4CE0B45C" w:rsidR="00707DBA" w:rsidRPr="009B7836" w:rsidRDefault="00167044" w:rsidP="00707DBA">
      <w:pPr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</w:t>
      </w:r>
      <w:proofErr w:type="spellStart"/>
      <w:r w:rsidR="003F111A" w:rsidRPr="009B7836">
        <w:rPr>
          <w:rFonts w:asciiTheme="minorBidi" w:hAnsiTheme="minorBidi"/>
        </w:rPr>
        <w:t>Mould</w:t>
      </w:r>
      <w:proofErr w:type="spellEnd"/>
      <w:r w:rsidR="003F111A" w:rsidRPr="009B7836">
        <w:rPr>
          <w:rFonts w:asciiTheme="minorBidi" w:hAnsiTheme="minorBidi"/>
        </w:rPr>
        <w:t xml:space="preserve">: </w:t>
      </w:r>
      <w:r w:rsidR="003F111A" w:rsidRPr="009B7836">
        <w:rPr>
          <w:rFonts w:asciiTheme="minorBidi" w:hAnsiTheme="minorBidi"/>
          <w:b/>
        </w:rPr>
        <w:t>N</w:t>
      </w:r>
    </w:p>
    <w:p w14:paraId="0BF2B8CB" w14:textId="7D708318" w:rsidR="00707DBA" w:rsidRPr="009B7836" w:rsidRDefault="003F111A" w:rsidP="00A672A3">
      <w:pPr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>Notes:</w:t>
      </w:r>
    </w:p>
    <w:p w14:paraId="35A3C7CF" w14:textId="77777777" w:rsidR="00D94BAA" w:rsidRPr="009B7836" w:rsidRDefault="003F111A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5. FLOORS &amp; CARPETS</w:t>
      </w:r>
    </w:p>
    <w:p w14:paraId="562FAC28" w14:textId="25E59644" w:rsidR="003F111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Carpet condition:</w:t>
      </w:r>
    </w:p>
    <w:p w14:paraId="673518BA" w14:textId="12EF183A" w:rsidR="00D94BAA" w:rsidRPr="009B7836" w:rsidRDefault="003F111A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Burns / stains: </w:t>
      </w:r>
      <w:r w:rsidRPr="009B7836">
        <w:rPr>
          <w:rFonts w:asciiTheme="minorBidi" w:hAnsiTheme="minorBidi"/>
          <w:b/>
        </w:rPr>
        <w:t>N</w:t>
      </w:r>
    </w:p>
    <w:p w14:paraId="7B02912D" w14:textId="73C2870A" w:rsidR="00D94BAA" w:rsidRPr="009B7836" w:rsidRDefault="00167044" w:rsidP="00707DBA">
      <w:pPr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Lifting / damage: </w:t>
      </w:r>
      <w:r w:rsidR="003F111A" w:rsidRPr="009B7836">
        <w:rPr>
          <w:rFonts w:asciiTheme="minorBidi" w:hAnsiTheme="minorBidi"/>
          <w:b/>
        </w:rPr>
        <w:t>N</w:t>
      </w:r>
    </w:p>
    <w:p w14:paraId="08C390C2" w14:textId="1510F44E" w:rsidR="003F111A" w:rsidRPr="009B7836" w:rsidRDefault="003F111A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Hard flooring condition:</w:t>
      </w:r>
    </w:p>
    <w:p w14:paraId="2C8863FC" w14:textId="4D83056D" w:rsidR="00D94BAA" w:rsidRPr="009B7836" w:rsidRDefault="003F111A" w:rsidP="00707DBA">
      <w:pPr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9B7836" w:rsidRDefault="003F111A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6. DOORS &amp; WINDOWS</w:t>
      </w:r>
    </w:p>
    <w:p w14:paraId="01C9105F" w14:textId="524E619D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Internal doors working? </w:t>
      </w:r>
      <w:r w:rsidR="003F111A" w:rsidRPr="009B7836">
        <w:rPr>
          <w:rFonts w:asciiTheme="minorBidi" w:hAnsiTheme="minorBidi"/>
          <w:b/>
        </w:rPr>
        <w:t>Y</w:t>
      </w:r>
    </w:p>
    <w:p w14:paraId="1985ACA9" w14:textId="35E2A12F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Any broken hinges / handles? </w:t>
      </w:r>
      <w:r w:rsidR="003F111A" w:rsidRPr="009B7836">
        <w:rPr>
          <w:rFonts w:asciiTheme="minorBidi" w:hAnsiTheme="minorBidi"/>
          <w:b/>
        </w:rPr>
        <w:t>N</w:t>
      </w:r>
    </w:p>
    <w:p w14:paraId="383D7FF4" w14:textId="643A913C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Fire doors intact?</w:t>
      </w:r>
      <w:r w:rsidR="00707DBA" w:rsidRPr="009B7836">
        <w:rPr>
          <w:rFonts w:asciiTheme="minorBidi" w:hAnsiTheme="minorBidi"/>
        </w:rPr>
        <w:t xml:space="preserve"> </w:t>
      </w:r>
      <w:proofErr w:type="gramStart"/>
      <w:r w:rsidR="00707DBA" w:rsidRPr="009B7836">
        <w:rPr>
          <w:rFonts w:asciiTheme="minorBidi" w:hAnsiTheme="minorBidi"/>
        </w:rPr>
        <w:t xml:space="preserve">( </w:t>
      </w:r>
      <w:r w:rsidR="00707DBA" w:rsidRPr="009B7836">
        <w:rPr>
          <w:rFonts w:asciiTheme="minorBidi" w:hAnsiTheme="minorBidi"/>
          <w:b/>
          <w:bCs/>
        </w:rPr>
        <w:t>VERY</w:t>
      </w:r>
      <w:proofErr w:type="gramEnd"/>
      <w:r w:rsidR="00707DBA" w:rsidRPr="009B7836">
        <w:rPr>
          <w:rFonts w:asciiTheme="minorBidi" w:hAnsiTheme="minorBidi"/>
          <w:b/>
          <w:bCs/>
        </w:rPr>
        <w:t xml:space="preserve"> IMPORTANT</w:t>
      </w:r>
      <w:r w:rsidR="00707DBA" w:rsidRPr="009B7836">
        <w:rPr>
          <w:rFonts w:asciiTheme="minorBidi" w:hAnsiTheme="minorBidi"/>
        </w:rPr>
        <w:t xml:space="preserve"> )</w:t>
      </w:r>
    </w:p>
    <w:p w14:paraId="2A6272BB" w14:textId="3D1EDE15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Windows opening / closing?</w:t>
      </w:r>
      <w:r w:rsidR="00707DBA" w:rsidRPr="009B7836">
        <w:rPr>
          <w:rFonts w:asciiTheme="minorBidi" w:hAnsiTheme="minorBidi"/>
        </w:rPr>
        <w:t xml:space="preserve"> </w:t>
      </w:r>
    </w:p>
    <w:p w14:paraId="0D0F434B" w14:textId="16DDCC1F" w:rsidR="00707DBA" w:rsidRPr="009B7836" w:rsidRDefault="003F111A" w:rsidP="00A672A3">
      <w:pPr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>Notes:</w:t>
      </w:r>
    </w:p>
    <w:p w14:paraId="0D3CC67C" w14:textId="77777777" w:rsidR="00D94BAA" w:rsidRPr="009B7836" w:rsidRDefault="003F111A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7. KITCHEN</w:t>
      </w:r>
    </w:p>
    <w:p w14:paraId="23BD4DA3" w14:textId="77C0AFE5" w:rsidR="00A672A3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A672A3" w:rsidRPr="009B7836">
        <w:rPr>
          <w:rFonts w:asciiTheme="minorBidi" w:hAnsiTheme="minorBidi"/>
        </w:rPr>
        <w:t>• Units condition:</w:t>
      </w:r>
    </w:p>
    <w:p w14:paraId="6F973E9D" w14:textId="4F8E0835" w:rsidR="00D94BAA" w:rsidRPr="009B7836" w:rsidRDefault="00A672A3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Worktops: </w:t>
      </w:r>
      <w:r w:rsidR="003F111A" w:rsidRPr="009B7836">
        <w:rPr>
          <w:rFonts w:asciiTheme="minorBidi" w:hAnsiTheme="minorBidi"/>
          <w:b/>
        </w:rPr>
        <w:t>POOR</w:t>
      </w:r>
    </w:p>
    <w:p w14:paraId="1849F663" w14:textId="52A6B1EF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Appliances: </w:t>
      </w:r>
      <w:r w:rsidR="003F111A" w:rsidRPr="009B7836">
        <w:rPr>
          <w:rFonts w:asciiTheme="minorBidi" w:hAnsiTheme="minorBidi"/>
          <w:b/>
        </w:rPr>
        <w:t>POOR - F/F, W/D, MICRO</w:t>
      </w:r>
    </w:p>
    <w:p w14:paraId="687DF66D" w14:textId="0ED9BFFB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Extractor working: </w:t>
      </w:r>
      <w:r w:rsidR="003F111A" w:rsidRPr="009B7836">
        <w:rPr>
          <w:rFonts w:asciiTheme="minorBidi" w:hAnsiTheme="minorBidi"/>
          <w:b/>
        </w:rPr>
        <w:t>NO</w:t>
      </w:r>
    </w:p>
    <w:p w14:paraId="661E813F" w14:textId="4388C73D" w:rsidR="00167044" w:rsidRPr="009B7836" w:rsidRDefault="00167044" w:rsidP="00A672A3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Cleanliness: </w:t>
      </w:r>
      <w:r w:rsidR="003F111A" w:rsidRPr="009B7836">
        <w:rPr>
          <w:rFonts w:asciiTheme="minorBidi" w:hAnsiTheme="minorBidi"/>
          <w:b/>
        </w:rPr>
        <w:t>POOR</w:t>
      </w:r>
    </w:p>
    <w:p w14:paraId="6DE50A32" w14:textId="5D4D5FC5" w:rsidR="00A672A3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7C5FFF79" w14:textId="77777777" w:rsidR="00DF2596" w:rsidRPr="009B7836" w:rsidRDefault="00DF2596" w:rsidP="00707DBA">
      <w:pPr>
        <w:spacing w:line="240" w:lineRule="auto"/>
        <w:rPr>
          <w:rFonts w:asciiTheme="minorBidi" w:hAnsiTheme="minorBidi"/>
          <w:b/>
          <w:bCs/>
        </w:rPr>
      </w:pPr>
    </w:p>
    <w:p w14:paraId="2EBCEAC0" w14:textId="77777777" w:rsidR="003F111A" w:rsidRPr="009B7836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9B7836" w:rsidRDefault="003F111A" w:rsidP="00707DBA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lastRenderedPageBreak/>
        <w:t xml:space="preserve">Notes: </w:t>
      </w:r>
    </w:p>
    <w:p w14:paraId="5F34B15C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8. BATHROOM(S)</w:t>
      </w:r>
    </w:p>
    <w:p w14:paraId="0384FAC1" w14:textId="388A1041" w:rsidR="00D94BAA" w:rsidRPr="009B7836" w:rsidRDefault="00167044" w:rsidP="00707DBA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</w:t>
      </w:r>
      <w:r w:rsidRPr="009B7836">
        <w:rPr>
          <w:rFonts w:asciiTheme="minorBidi" w:hAnsiTheme="minorBidi"/>
        </w:rPr>
        <w:t>Sanitary ware condition</w:t>
      </w:r>
      <w:r w:rsidR="003F111A" w:rsidRPr="009B7836">
        <w:rPr>
          <w:rFonts w:asciiTheme="minorBidi" w:hAnsiTheme="minorBidi"/>
        </w:rPr>
        <w:t>:</w:t>
      </w:r>
      <w:r w:rsidRPr="009B7836"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</w:rPr>
        <w:t xml:space="preserve"> </w:t>
      </w:r>
    </w:p>
    <w:p w14:paraId="4839616D" w14:textId="24893248" w:rsidR="00167044" w:rsidRPr="009B7836" w:rsidRDefault="00167044" w:rsidP="00167044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Tiles:  </w:t>
      </w:r>
      <w:r w:rsidRPr="009B7836">
        <w:rPr>
          <w:rFonts w:asciiTheme="minorBidi" w:hAnsiTheme="minorBidi"/>
          <w:b/>
        </w:rPr>
        <w:t>FAIR</w:t>
      </w:r>
    </w:p>
    <w:p w14:paraId="5C5B68B0" w14:textId="3E5AB2CC" w:rsidR="00167044" w:rsidRPr="009B7836" w:rsidRDefault="00167044" w:rsidP="00167044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</w:t>
      </w:r>
      <w:proofErr w:type="spellStart"/>
      <w:r w:rsidRPr="009B7836">
        <w:rPr>
          <w:rFonts w:asciiTheme="minorBidi" w:hAnsiTheme="minorBidi"/>
        </w:rPr>
        <w:t>Mould</w:t>
      </w:r>
      <w:proofErr w:type="spellEnd"/>
      <w:r w:rsidRPr="009B7836">
        <w:rPr>
          <w:rFonts w:asciiTheme="minorBidi" w:hAnsiTheme="minorBidi"/>
        </w:rPr>
        <w:t xml:space="preserve">/ventilation issues:  </w:t>
      </w:r>
    </w:p>
    <w:p w14:paraId="39CC1CD4" w14:textId="670E2408" w:rsidR="00167044" w:rsidRPr="009B7836" w:rsidRDefault="00167044" w:rsidP="00167044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Water </w:t>
      </w:r>
      <w:proofErr w:type="spellStart"/>
      <w:r w:rsidRPr="009B7836">
        <w:rPr>
          <w:rFonts w:asciiTheme="minorBidi" w:hAnsiTheme="minorBidi"/>
        </w:rPr>
        <w:t>preassure</w:t>
      </w:r>
      <w:proofErr w:type="spellEnd"/>
      <w:r w:rsidRPr="009B7836">
        <w:rPr>
          <w:rFonts w:asciiTheme="minorBidi" w:hAnsiTheme="minorBidi"/>
        </w:rPr>
        <w:t>/leaks:</w:t>
      </w:r>
    </w:p>
    <w:p w14:paraId="7100D6B2" w14:textId="77777777" w:rsidR="00167044" w:rsidRPr="009B7836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9B7836" w:rsidRDefault="003F111A" w:rsidP="00707DBA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9. HEATING / BOILER</w:t>
      </w:r>
    </w:p>
    <w:p w14:paraId="3C6F214C" w14:textId="09D8CF47" w:rsidR="00D94BAA" w:rsidRPr="009B7836" w:rsidRDefault="00167044" w:rsidP="00707DBA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Heating working? (Y/N): </w:t>
      </w:r>
    </w:p>
    <w:p w14:paraId="4A51B877" w14:textId="3CE74692" w:rsidR="00167044" w:rsidRPr="009B7836" w:rsidRDefault="00167044" w:rsidP="00167044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•  Boiler condition:</w:t>
      </w:r>
    </w:p>
    <w:p w14:paraId="5423FBFC" w14:textId="58868D4A" w:rsidR="00167044" w:rsidRPr="009B7836" w:rsidRDefault="00167044" w:rsidP="00167044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• Any visible faults?</w:t>
      </w:r>
    </w:p>
    <w:p w14:paraId="0E5D320F" w14:textId="47C01052" w:rsidR="00D94BAA" w:rsidRPr="009B7836" w:rsidRDefault="003F111A" w:rsidP="00707DBA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>Notes:</w:t>
      </w:r>
    </w:p>
    <w:p w14:paraId="28562DEF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10. ELECTRICAL</w:t>
      </w:r>
    </w:p>
    <w:p w14:paraId="0D2D046A" w14:textId="10F960A6" w:rsidR="00D94BAA" w:rsidRPr="009B7836" w:rsidRDefault="00167044" w:rsidP="00707DBA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Lights </w:t>
      </w:r>
      <w:proofErr w:type="gramStart"/>
      <w:r w:rsidR="003F111A" w:rsidRPr="009B7836">
        <w:rPr>
          <w:rFonts w:asciiTheme="minorBidi" w:hAnsiTheme="minorBidi"/>
        </w:rPr>
        <w:t>working?:</w:t>
      </w:r>
      <w:proofErr w:type="gramEnd"/>
      <w:r w:rsidR="003F111A" w:rsidRPr="009B7836"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  <w:b/>
        </w:rPr>
        <w:t>NO ELEC</w:t>
      </w:r>
    </w:p>
    <w:p w14:paraId="49FD85C3" w14:textId="367E923E" w:rsidR="00167044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Sockets damaged?</w:t>
      </w:r>
    </w:p>
    <w:p w14:paraId="3E01FBD9" w14:textId="5DEFC833" w:rsidR="00167044" w:rsidRPr="009B7836" w:rsidRDefault="00167044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Exposed wiring?</w:t>
      </w:r>
    </w:p>
    <w:p w14:paraId="130F2124" w14:textId="52E0399F" w:rsidR="00D94BAA" w:rsidRPr="009B7836" w:rsidRDefault="003F111A" w:rsidP="00707DBA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>Notes:</w:t>
      </w:r>
    </w:p>
    <w:p w14:paraId="46771242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11. DAMP / STRUCTURAL SIGNS</w:t>
      </w:r>
    </w:p>
    <w:p w14:paraId="302680C4" w14:textId="3F85B8D9" w:rsidR="00167044" w:rsidRPr="009B7836" w:rsidRDefault="00A672A3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167044" w:rsidRPr="009B7836">
        <w:rPr>
          <w:rFonts w:asciiTheme="minorBidi" w:hAnsiTheme="minorBidi"/>
        </w:rPr>
        <w:t>• Damp present? (Y/N)</w:t>
      </w:r>
    </w:p>
    <w:p w14:paraId="1000F758" w14:textId="657D2DC4" w:rsidR="00167044" w:rsidRPr="009B7836" w:rsidRDefault="00A672A3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167044" w:rsidRPr="009B7836">
        <w:rPr>
          <w:rFonts w:asciiTheme="minorBidi" w:hAnsiTheme="minorBidi"/>
        </w:rPr>
        <w:t xml:space="preserve">• </w:t>
      </w:r>
      <w:proofErr w:type="spellStart"/>
      <w:r w:rsidR="00167044" w:rsidRPr="009B7836">
        <w:rPr>
          <w:rFonts w:asciiTheme="minorBidi" w:hAnsiTheme="minorBidi"/>
        </w:rPr>
        <w:t>Mould</w:t>
      </w:r>
      <w:proofErr w:type="spellEnd"/>
      <w:r w:rsidR="00167044" w:rsidRPr="009B7836">
        <w:rPr>
          <w:rFonts w:asciiTheme="minorBidi" w:hAnsiTheme="minorBidi"/>
        </w:rPr>
        <w:t xml:space="preserve"> growth?</w:t>
      </w:r>
    </w:p>
    <w:p w14:paraId="0EF86095" w14:textId="0D87D0B0" w:rsidR="00167044" w:rsidRPr="009B7836" w:rsidRDefault="00A672A3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167044" w:rsidRPr="009B7836">
        <w:rPr>
          <w:rFonts w:asciiTheme="minorBidi" w:hAnsiTheme="minorBidi"/>
        </w:rPr>
        <w:t xml:space="preserve">• Cellar condition? </w:t>
      </w:r>
    </w:p>
    <w:p w14:paraId="61043FF2" w14:textId="4603008A" w:rsidR="00D94BAA" w:rsidRPr="009B7836" w:rsidRDefault="00A672A3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Ventilation </w:t>
      </w:r>
      <w:proofErr w:type="gramStart"/>
      <w:r w:rsidR="003F111A" w:rsidRPr="009B7836">
        <w:rPr>
          <w:rFonts w:asciiTheme="minorBidi" w:hAnsiTheme="minorBidi"/>
        </w:rPr>
        <w:t>issues?:</w:t>
      </w:r>
      <w:proofErr w:type="gramEnd"/>
      <w:r w:rsidR="003F111A" w:rsidRPr="009B7836"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  <w:b/>
        </w:rPr>
        <w:t>YES - S</w:t>
      </w:r>
      <w:r w:rsidR="00DF2596">
        <w:rPr>
          <w:rFonts w:asciiTheme="minorBidi" w:hAnsiTheme="minorBidi"/>
          <w:b/>
        </w:rPr>
        <w:t>mell</w:t>
      </w:r>
      <w:r w:rsidR="003F111A" w:rsidRPr="009B7836">
        <w:rPr>
          <w:rFonts w:asciiTheme="minorBidi" w:hAnsiTheme="minorBidi"/>
          <w:b/>
        </w:rPr>
        <w:t xml:space="preserve"> </w:t>
      </w:r>
      <w:proofErr w:type="spellStart"/>
      <w:r w:rsidR="003F111A" w:rsidRPr="009B7836">
        <w:rPr>
          <w:rFonts w:asciiTheme="minorBidi" w:hAnsiTheme="minorBidi"/>
          <w:b/>
        </w:rPr>
        <w:t>D</w:t>
      </w:r>
      <w:r w:rsidR="00DF2596">
        <w:rPr>
          <w:rFonts w:asciiTheme="minorBidi" w:hAnsiTheme="minorBidi"/>
          <w:b/>
        </w:rPr>
        <w:t>amb</w:t>
      </w:r>
      <w:proofErr w:type="spellEnd"/>
    </w:p>
    <w:p w14:paraId="3E57319E" w14:textId="77777777" w:rsidR="00A672A3" w:rsidRPr="009B7836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9B7836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396F5862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7F9E863C" w14:textId="77777777" w:rsidR="009B7836" w:rsidRPr="009B7836" w:rsidRDefault="009B7836" w:rsidP="00707DBA">
      <w:pPr>
        <w:spacing w:line="240" w:lineRule="auto"/>
        <w:rPr>
          <w:rFonts w:asciiTheme="minorBidi" w:hAnsiTheme="minorBidi"/>
        </w:rPr>
      </w:pPr>
    </w:p>
    <w:p w14:paraId="2CD419BA" w14:textId="6E0B3B60" w:rsidR="00A672A3" w:rsidRPr="009B7836" w:rsidRDefault="00A672A3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9B7836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9B7836" w:rsidRDefault="003F111A" w:rsidP="00A672A3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lastRenderedPageBreak/>
        <w:t>Notes:</w:t>
      </w:r>
    </w:p>
    <w:p w14:paraId="36540565" w14:textId="1319F110" w:rsidR="00D94BAA" w:rsidRPr="009B7836" w:rsidRDefault="003F111A" w:rsidP="00707DBA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6541BA84" w14:textId="474D613C" w:rsidR="00A672A3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="00A672A3" w:rsidRPr="009B7836">
        <w:rPr>
          <w:rFonts w:asciiTheme="minorBidi" w:hAnsiTheme="minorBidi"/>
        </w:rPr>
        <w:t>Tick what is PROVIDED:</w:t>
      </w:r>
    </w:p>
    <w:p w14:paraId="505FB195" w14:textId="05D685A1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22C7C52" w14:textId="52B1B0C0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7FAA0B6F" w14:textId="0E1CE974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985A3A1" w14:textId="47AFDE2D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E31D18" w14:textId="40EB46F4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61E0181B" w14:textId="1D0DD9FB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7F909571" w:rsidR="00A672A3" w:rsidRPr="009B7836" w:rsidRDefault="00A672A3" w:rsidP="00A672A3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>______________________________________________________________________</w:t>
      </w:r>
    </w:p>
    <w:p w14:paraId="24E63B7F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13. EXTERNAL</w:t>
      </w:r>
    </w:p>
    <w:p w14:paraId="2F853ACC" w14:textId="0FC83D80" w:rsidR="00D94BAA" w:rsidRPr="009B7836" w:rsidRDefault="00A672A3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Garden condition: </w:t>
      </w:r>
    </w:p>
    <w:p w14:paraId="252D7EC6" w14:textId="38D72581" w:rsidR="00D94BAA" w:rsidRPr="009B7836" w:rsidRDefault="00A672A3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Waste / rubbish: </w:t>
      </w:r>
    </w:p>
    <w:p w14:paraId="5D654386" w14:textId="5B318250" w:rsidR="00D94BAA" w:rsidRPr="009B7836" w:rsidRDefault="00A672A3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>• Damage outside:</w:t>
      </w:r>
    </w:p>
    <w:p w14:paraId="49E607AA" w14:textId="62F68B20" w:rsidR="00A672A3" w:rsidRPr="009B7836" w:rsidRDefault="00A672A3" w:rsidP="00A672A3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14. PHOTOS / VIDEO</w:t>
      </w:r>
    </w:p>
    <w:p w14:paraId="7206FB93" w14:textId="619AB9DE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Full video walkthrough done? (Y/N): </w:t>
      </w:r>
    </w:p>
    <w:p w14:paraId="10EE2826" w14:textId="18C0E305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Photos taken? (Y/N): </w:t>
      </w:r>
      <w:r w:rsidRPr="009B7836">
        <w:rPr>
          <w:rFonts w:ascii="Segoe UI Symbol" w:hAnsi="Segoe UI Symbol" w:cs="Segoe UI Symbol"/>
        </w:rPr>
        <w:t>✓</w:t>
      </w:r>
    </w:p>
    <w:p w14:paraId="3AD1FDA0" w14:textId="27444476" w:rsidR="00A672A3" w:rsidRPr="009B7836" w:rsidRDefault="00A672A3" w:rsidP="00A672A3">
      <w:pPr>
        <w:spacing w:line="240" w:lineRule="auto"/>
        <w:rPr>
          <w:rFonts w:asciiTheme="minorBidi" w:hAnsiTheme="minorBidi"/>
        </w:rPr>
      </w:pPr>
      <w:bookmarkStart w:id="2" w:name="_Hlk231345332"/>
      <w:r w:rsidRPr="009B7836">
        <w:rPr>
          <w:rFonts w:asciiTheme="minorBidi" w:hAnsiTheme="minorBidi"/>
        </w:rPr>
        <w:t>______________________________________________________________________</w:t>
      </w:r>
    </w:p>
    <w:bookmarkEnd w:id="2"/>
    <w:p w14:paraId="1B86E318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15. INITIAL DILAPS VIEW</w:t>
      </w:r>
    </w:p>
    <w:p w14:paraId="20C2C66B" w14:textId="377D26AD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Estimated cost range: </w:t>
      </w:r>
    </w:p>
    <w:p w14:paraId="6B42C146" w14:textId="377035C5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Immediate works required: </w:t>
      </w:r>
    </w:p>
    <w:sectPr w:rsidR="00D94BAA" w:rsidRPr="009B783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7044"/>
    <w:rsid w:val="0029639D"/>
    <w:rsid w:val="00326F90"/>
    <w:rsid w:val="003278D0"/>
    <w:rsid w:val="003F111A"/>
    <w:rsid w:val="00707DBA"/>
    <w:rsid w:val="009B7836"/>
    <w:rsid w:val="00A672A3"/>
    <w:rsid w:val="00A83E2D"/>
    <w:rsid w:val="00AA1D8D"/>
    <w:rsid w:val="00B47730"/>
    <w:rsid w:val="00CB0664"/>
    <w:rsid w:val="00D94BAA"/>
    <w:rsid w:val="00DF259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4043A7-D334-478F-A819-34EA22D7C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6</cp:revision>
  <dcterms:created xsi:type="dcterms:W3CDTF">2026-06-02T12:24:00Z</dcterms:created>
  <dcterms:modified xsi:type="dcterms:W3CDTF">2026-06-02T21:47:00Z</dcterms:modified>
  <cp:category/>
</cp:coreProperties>
</file>